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E30F5" w14:textId="77777777" w:rsidR="004E6145" w:rsidRDefault="004E6145" w:rsidP="00653463">
      <w:pPr>
        <w:spacing w:after="0" w:line="360" w:lineRule="auto"/>
        <w:rPr>
          <w:rFonts w:ascii="Calibri" w:hAnsi="Calibri" w:cs="Calibri"/>
          <w:b/>
        </w:rPr>
      </w:pPr>
    </w:p>
    <w:p w14:paraId="7ED1D9E7" w14:textId="43628326" w:rsidR="008935E7" w:rsidRPr="00653463" w:rsidRDefault="008935E7" w:rsidP="00653463">
      <w:pPr>
        <w:spacing w:after="0" w:line="360" w:lineRule="auto"/>
        <w:rPr>
          <w:rFonts w:ascii="Calibri" w:hAnsi="Calibri" w:cs="Calibri"/>
          <w:b/>
        </w:rPr>
      </w:pPr>
      <w:r w:rsidRPr="00653463">
        <w:rPr>
          <w:rFonts w:ascii="Calibri" w:hAnsi="Calibri" w:cs="Calibri"/>
          <w:b/>
        </w:rPr>
        <w:t xml:space="preserve">Załącznik nr </w:t>
      </w:r>
      <w:r w:rsidR="000604DF" w:rsidRPr="00653463">
        <w:rPr>
          <w:rFonts w:ascii="Calibri" w:hAnsi="Calibri" w:cs="Calibri"/>
          <w:b/>
        </w:rPr>
        <w:t>3</w:t>
      </w:r>
      <w:r w:rsidRPr="00653463">
        <w:rPr>
          <w:rFonts w:ascii="Calibri" w:hAnsi="Calibri" w:cs="Calibri"/>
          <w:b/>
        </w:rPr>
        <w:t xml:space="preserve"> do SWZ</w:t>
      </w:r>
    </w:p>
    <w:p w14:paraId="442C498F" w14:textId="77777777" w:rsidR="00B56918" w:rsidRPr="00653463" w:rsidRDefault="00B56918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65577197"/>
    </w:p>
    <w:p w14:paraId="2F240BB5" w14:textId="52E5596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9244639"/>
      <w:bookmarkStart w:id="2" w:name="_Hlk46396802"/>
      <w:bookmarkStart w:id="3" w:name="_Hlk13220075"/>
      <w:r w:rsidRPr="00653463">
        <w:rPr>
          <w:rFonts w:ascii="Calibri" w:eastAsia="Times New Roman" w:hAnsi="Calibri" w:cs="Calibri"/>
          <w:b/>
          <w:lang w:eastAsia="pl-PL"/>
        </w:rPr>
        <w:t>OŚWIADCZENIE</w:t>
      </w:r>
    </w:p>
    <w:p w14:paraId="14E1F766" w14:textId="77777777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63CAD139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3BDCB2F6" w14:textId="616466D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bCs/>
          <w:u w:val="single"/>
          <w:lang w:eastAsia="pl-PL"/>
        </w:rPr>
        <w:t xml:space="preserve">W ZAKRESIE </w:t>
      </w:r>
      <w:r w:rsidRPr="00653463">
        <w:rPr>
          <w:rFonts w:ascii="Calibri" w:eastAsia="Times New Roman" w:hAnsi="Calibri" w:cs="Calibri"/>
          <w:b/>
          <w:u w:val="single"/>
          <w:lang w:eastAsia="pl-PL"/>
        </w:rPr>
        <w:t>SPEŁNIANIA WARUNKÓW UDZIAŁU W POSTĘPOWANIU</w:t>
      </w:r>
      <w:r w:rsidRPr="00653463">
        <w:rPr>
          <w:rStyle w:val="Odwoanieprzypisudolnego"/>
          <w:rFonts w:ascii="Calibri" w:eastAsia="Times New Roman" w:hAnsi="Calibri" w:cs="Calibri"/>
          <w:b/>
          <w:u w:val="single"/>
          <w:lang w:eastAsia="pl-PL"/>
        </w:rPr>
        <w:footnoteReference w:id="1"/>
      </w:r>
    </w:p>
    <w:bookmarkEnd w:id="1"/>
    <w:bookmarkEnd w:id="2"/>
    <w:bookmarkEnd w:id="3"/>
    <w:p w14:paraId="54DF4BF2" w14:textId="77777777" w:rsidR="0059528D" w:rsidRPr="00653463" w:rsidRDefault="0059528D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53A17105" w14:textId="157155CA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7379C1A0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653463">
        <w:rPr>
          <w:rFonts w:ascii="Calibri" w:eastAsia="Times New Roman" w:hAnsi="Calibri" w:cs="Calibri"/>
          <w:bCs/>
          <w:lang w:eastAsia="pl-PL"/>
        </w:rPr>
        <w:t xml:space="preserve">, </w:t>
      </w:r>
    </w:p>
    <w:p w14:paraId="21061E26" w14:textId="317ECB19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76-200 Słupsk, ul. </w:t>
      </w:r>
      <w:r w:rsidR="002013E8">
        <w:rPr>
          <w:rFonts w:ascii="Calibri" w:eastAsia="Times New Roman" w:hAnsi="Calibri" w:cs="Calibri"/>
          <w:bCs/>
          <w:lang w:eastAsia="pl-PL"/>
        </w:rPr>
        <w:t>Artura Grottgera 13</w:t>
      </w:r>
      <w:r w:rsidRPr="00653463">
        <w:rPr>
          <w:rFonts w:ascii="Calibri" w:eastAsia="Times New Roman" w:hAnsi="Calibri" w:cs="Calibri"/>
          <w:bCs/>
          <w:lang w:eastAsia="pl-PL"/>
        </w:rPr>
        <w:t>,</w:t>
      </w:r>
    </w:p>
    <w:p w14:paraId="02BF5793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który  działa w imieniu i na rzecz </w:t>
      </w:r>
      <w:r w:rsidRPr="00653463">
        <w:rPr>
          <w:rFonts w:ascii="Calibri" w:eastAsia="Times New Roman" w:hAnsi="Calibri" w:cs="Calibri"/>
          <w:b/>
          <w:lang w:eastAsia="pl-PL"/>
        </w:rPr>
        <w:t>Miasta Słupsk</w:t>
      </w:r>
      <w:r w:rsidRPr="00653463">
        <w:rPr>
          <w:rFonts w:ascii="Calibri" w:eastAsia="Times New Roman" w:hAnsi="Calibri" w:cs="Calibri"/>
          <w:bCs/>
          <w:lang w:eastAsia="pl-PL"/>
        </w:rPr>
        <w:t>,</w:t>
      </w:r>
    </w:p>
    <w:p w14:paraId="018F459F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Plac Zwycięstwa 3, 76-200 Słupsk</w:t>
      </w:r>
    </w:p>
    <w:p w14:paraId="706EA679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Pr="002013E8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http://www.zimslupsk.pl</w:t>
        </w:r>
      </w:hyperlink>
    </w:p>
    <w:p w14:paraId="5FF56C41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Platforma zakupowa</w:t>
      </w:r>
      <w:r w:rsidRPr="00653463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hyperlink r:id="rId9" w:history="1">
        <w:r w:rsidRPr="002013E8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https://platformazakupowa.pl/pn/zimslupsk</w:t>
        </w:r>
      </w:hyperlink>
    </w:p>
    <w:p w14:paraId="6546F3D2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Numer telefonu: +48 59 841 00 91</w:t>
      </w:r>
    </w:p>
    <w:p w14:paraId="6E04A2F1" w14:textId="2CE04B2B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B1E89">
        <w:rPr>
          <w:rFonts w:ascii="Calibri" w:eastAsia="Times New Roman" w:hAnsi="Calibri" w:cs="Calibri"/>
          <w:bCs/>
          <w:lang w:eastAsia="pl-PL"/>
        </w:rPr>
        <w:t>e-mail:</w:t>
      </w:r>
      <w:r w:rsidR="00653463">
        <w:rPr>
          <w:rFonts w:ascii="Calibri" w:hAnsi="Calibri" w:cs="Calibri"/>
        </w:rPr>
        <w:t xml:space="preserve"> </w:t>
      </w:r>
      <w:hyperlink r:id="rId10" w:history="1">
        <w:r w:rsidR="00653463" w:rsidRPr="002013E8">
          <w:rPr>
            <w:rStyle w:val="Hipercze"/>
            <w:rFonts w:ascii="Calibri" w:hAnsi="Calibri" w:cs="Calibri"/>
            <w:color w:val="0070C0"/>
          </w:rPr>
          <w:t>zamowienia@zimslupsk.pl</w:t>
        </w:r>
      </w:hyperlink>
      <w:r w:rsidR="00653463" w:rsidRPr="002013E8">
        <w:rPr>
          <w:rFonts w:ascii="Calibri" w:hAnsi="Calibri" w:cs="Calibri"/>
          <w:color w:val="0070C0"/>
        </w:rPr>
        <w:t xml:space="preserve"> </w:t>
      </w:r>
      <w:r w:rsidRPr="002013E8">
        <w:rPr>
          <w:rFonts w:ascii="Calibri" w:eastAsia="Times New Roman" w:hAnsi="Calibri" w:cs="Calibri"/>
          <w:bCs/>
          <w:color w:val="0070C0"/>
          <w:lang w:eastAsia="pl-PL"/>
        </w:rPr>
        <w:t xml:space="preserve"> </w:t>
      </w:r>
      <w:r w:rsidRPr="002013E8">
        <w:rPr>
          <w:rFonts w:ascii="Calibri" w:eastAsia="Calibri" w:hAnsi="Calibri" w:cs="Calibri"/>
          <w:bCs/>
          <w:color w:val="0070C0"/>
        </w:rPr>
        <w:t xml:space="preserve"> </w:t>
      </w:r>
    </w:p>
    <w:p w14:paraId="42EBE7B8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F255489" w14:textId="3E016C18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5" w:name="_Hlk65576709"/>
      <w:bookmarkStart w:id="6" w:name="_Hlk64881583"/>
      <w:r w:rsidRPr="00653463">
        <w:rPr>
          <w:rFonts w:ascii="Calibri" w:eastAsia="Times New Roman" w:hAnsi="Calibri" w:cs="Calibri"/>
          <w:b/>
          <w:bCs/>
          <w:lang w:eastAsia="pl-PL"/>
        </w:rPr>
        <w:t>WYKONAWCA:</w:t>
      </w:r>
      <w:r w:rsidRPr="00653463">
        <w:rPr>
          <w:rFonts w:ascii="Calibri" w:eastAsia="Times New Roman" w:hAnsi="Calibri" w:cs="Calibri"/>
          <w:lang w:eastAsia="pl-PL"/>
        </w:rPr>
        <w:t xml:space="preserve"> </w:t>
      </w:r>
      <w:r w:rsidR="001E75DC" w:rsidRPr="00653463">
        <w:rPr>
          <w:rFonts w:ascii="Calibri" w:eastAsia="Times New Roman" w:hAnsi="Calibri" w:cs="Calibri"/>
          <w:lang w:eastAsia="pl-PL"/>
        </w:rPr>
        <w:t>______________________________________________</w:t>
      </w:r>
      <w:r w:rsidR="002013E8">
        <w:rPr>
          <w:rFonts w:ascii="Calibri" w:eastAsia="Times New Roman" w:hAnsi="Calibri" w:cs="Calibri"/>
          <w:lang w:eastAsia="pl-PL"/>
        </w:rPr>
        <w:t>_______</w:t>
      </w:r>
      <w:r w:rsidR="001E75DC" w:rsidRPr="00653463">
        <w:rPr>
          <w:rFonts w:ascii="Calibri" w:eastAsia="Times New Roman" w:hAnsi="Calibri" w:cs="Calibri"/>
          <w:lang w:eastAsia="pl-PL"/>
        </w:rPr>
        <w:t>_</w:t>
      </w:r>
    </w:p>
    <w:p w14:paraId="0628EBAE" w14:textId="3D3E5FA3" w:rsidR="008935E7" w:rsidRPr="00653463" w:rsidRDefault="001E75DC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__________________________________________________________</w:t>
      </w:r>
      <w:r w:rsidR="002013E8">
        <w:rPr>
          <w:rFonts w:ascii="Calibri" w:eastAsia="Times New Roman" w:hAnsi="Calibri" w:cs="Calibri"/>
          <w:lang w:eastAsia="pl-PL"/>
        </w:rPr>
        <w:t>____</w:t>
      </w:r>
      <w:r w:rsidRPr="00653463">
        <w:rPr>
          <w:rFonts w:ascii="Calibri" w:eastAsia="Times New Roman" w:hAnsi="Calibri" w:cs="Calibri"/>
          <w:lang w:eastAsia="pl-PL"/>
        </w:rPr>
        <w:t>_____</w:t>
      </w:r>
    </w:p>
    <w:p w14:paraId="0314F83A" w14:textId="1DD8EBC5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7" w:name="_Hlk19272628"/>
      <w:r w:rsidRPr="00653463">
        <w:rPr>
          <w:rFonts w:ascii="Calibri" w:eastAsia="Times New Roman" w:hAnsi="Calibri" w:cs="Calibri"/>
          <w:lang w:eastAsia="pl-PL"/>
        </w:rPr>
        <w:t xml:space="preserve">Nr telefonu: </w:t>
      </w:r>
      <w:r w:rsidR="001E75DC" w:rsidRPr="00653463">
        <w:rPr>
          <w:rFonts w:ascii="Calibri" w:eastAsia="Times New Roman" w:hAnsi="Calibri" w:cs="Calibri"/>
          <w:lang w:eastAsia="pl-PL"/>
        </w:rPr>
        <w:t>__________________</w:t>
      </w:r>
      <w:r w:rsidRPr="00653463">
        <w:rPr>
          <w:rFonts w:ascii="Calibri" w:eastAsia="Times New Roman" w:hAnsi="Calibri" w:cs="Calibri"/>
          <w:lang w:eastAsia="pl-PL"/>
        </w:rPr>
        <w:t xml:space="preserve"> e-mail: </w:t>
      </w:r>
      <w:r w:rsidR="001E75DC" w:rsidRPr="00653463">
        <w:rPr>
          <w:rFonts w:ascii="Calibri" w:eastAsia="Times New Roman" w:hAnsi="Calibri" w:cs="Calibri"/>
          <w:lang w:eastAsia="pl-PL"/>
        </w:rPr>
        <w:t>________________________________</w:t>
      </w:r>
    </w:p>
    <w:p w14:paraId="2771F531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8" w:name="_Hlk65576762"/>
      <w:bookmarkEnd w:id="0"/>
      <w:bookmarkEnd w:id="5"/>
      <w:bookmarkEnd w:id="6"/>
      <w:bookmarkEnd w:id="7"/>
    </w:p>
    <w:p w14:paraId="24059CBD" w14:textId="77777777" w:rsidR="00FE7032" w:rsidRDefault="008935E7" w:rsidP="00791413">
      <w:pPr>
        <w:spacing w:after="0" w:line="360" w:lineRule="auto"/>
        <w:rPr>
          <w:rFonts w:eastAsia="Cambria" w:cs="Calibri"/>
          <w:b/>
        </w:rPr>
      </w:pPr>
      <w:r w:rsidRPr="00653463">
        <w:rPr>
          <w:rFonts w:ascii="Calibri" w:hAnsi="Calibri" w:cs="Calibri"/>
          <w:bCs/>
        </w:rPr>
        <w:t xml:space="preserve">Na potrzeby postępowania o udzielenie zamówienia publicznego prowadzonego w trybie podstawowym bez negocjacji </w:t>
      </w:r>
      <w:bookmarkStart w:id="9" w:name="_Hlk11741589"/>
      <w:r w:rsidRPr="00653463">
        <w:rPr>
          <w:rFonts w:ascii="Calibri" w:hAnsi="Calibri" w:cs="Calibri"/>
          <w:bCs/>
        </w:rPr>
        <w:t xml:space="preserve">(art. 275 pkt 1 ustawy Pzp) na </w:t>
      </w:r>
      <w:bookmarkStart w:id="10" w:name="_Hlk10791084"/>
      <w:r w:rsidRPr="00653463">
        <w:rPr>
          <w:rFonts w:ascii="Calibri" w:hAnsi="Calibri" w:cs="Calibri"/>
          <w:bCs/>
        </w:rPr>
        <w:t xml:space="preserve">wykonanie </w:t>
      </w:r>
      <w:r w:rsidR="000150BE">
        <w:rPr>
          <w:rFonts w:ascii="Calibri" w:hAnsi="Calibri" w:cs="Calibri"/>
          <w:bCs/>
        </w:rPr>
        <w:t>robót budowlanych</w:t>
      </w:r>
      <w:r w:rsidR="00357151">
        <w:rPr>
          <w:rFonts w:ascii="Calibri" w:hAnsi="Calibri" w:cs="Calibri"/>
          <w:bCs/>
        </w:rPr>
        <w:t xml:space="preserve"> </w:t>
      </w:r>
      <w:r w:rsidRPr="00653463">
        <w:rPr>
          <w:rFonts w:ascii="Calibri" w:hAnsi="Calibri" w:cs="Calibri"/>
          <w:bCs/>
        </w:rPr>
        <w:t xml:space="preserve">pn. </w:t>
      </w:r>
      <w:r w:rsidR="00791413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791413">
        <w:rPr>
          <w:rFonts w:eastAsia="Times New Roman" w:cs="Calibri"/>
          <w:b/>
          <w:lang w:eastAsia="pl-PL"/>
        </w:rPr>
        <w:t xml:space="preserve"> pn.</w:t>
      </w:r>
      <w:r w:rsidR="00791413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791413">
        <w:rPr>
          <w:rFonts w:eastAsia="Times New Roman" w:cs="Calibri"/>
          <w:b/>
          <w:lang w:eastAsia="pl-PL"/>
        </w:rPr>
        <w:t xml:space="preserve"> </w:t>
      </w:r>
      <w:r w:rsidR="00791413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A03F13">
        <w:rPr>
          <w:rFonts w:eastAsia="Times New Roman" w:cs="Calibri"/>
          <w:b/>
          <w:lang w:eastAsia="pl-PL"/>
        </w:rPr>
        <w:t xml:space="preserve"> </w:t>
      </w:r>
      <w:r w:rsidR="00494A25">
        <w:rPr>
          <w:rFonts w:ascii="Calibri" w:hAnsi="Calibri" w:cs="Calibri"/>
        </w:rPr>
        <w:t xml:space="preserve">z możliwością składania ofert częściowych – </w:t>
      </w:r>
      <w:r w:rsidR="00791413">
        <w:rPr>
          <w:rFonts w:ascii="Calibri" w:hAnsi="Calibri" w:cs="Calibri"/>
          <w:b/>
          <w:bCs/>
        </w:rPr>
        <w:t>C</w:t>
      </w:r>
      <w:r w:rsidR="00494A25" w:rsidRPr="00494A25">
        <w:rPr>
          <w:rFonts w:ascii="Calibri" w:hAnsi="Calibri" w:cs="Calibri"/>
          <w:b/>
          <w:bCs/>
        </w:rPr>
        <w:t xml:space="preserve">zęść nr </w:t>
      </w:r>
      <w:r w:rsidR="00791413">
        <w:rPr>
          <w:rFonts w:ascii="Calibri" w:hAnsi="Calibri" w:cs="Calibri"/>
          <w:b/>
          <w:bCs/>
        </w:rPr>
        <w:t>1</w:t>
      </w:r>
      <w:r w:rsidR="00FE7032">
        <w:rPr>
          <w:rFonts w:ascii="Calibri" w:hAnsi="Calibri" w:cs="Calibri"/>
          <w:b/>
          <w:bCs/>
        </w:rPr>
        <w:t xml:space="preserve"> - </w:t>
      </w:r>
      <w:r w:rsidR="00FE7032" w:rsidRPr="00FE7032">
        <w:rPr>
          <w:rFonts w:eastAsia="Cambria" w:cs="Calibri"/>
          <w:b/>
        </w:rPr>
        <w:t xml:space="preserve">Rozbetonowanie </w:t>
      </w:r>
    </w:p>
    <w:p w14:paraId="6276231B" w14:textId="77777777" w:rsidR="00FE7032" w:rsidRDefault="00FE7032" w:rsidP="00791413">
      <w:pPr>
        <w:spacing w:after="0" w:line="360" w:lineRule="auto"/>
        <w:rPr>
          <w:rFonts w:eastAsia="Cambria" w:cs="Calibri"/>
          <w:b/>
        </w:rPr>
      </w:pPr>
    </w:p>
    <w:p w14:paraId="7467C30E" w14:textId="065ABFA0" w:rsidR="00791413" w:rsidRPr="00FE7032" w:rsidRDefault="00FE7032" w:rsidP="00791413">
      <w:pPr>
        <w:spacing w:after="0" w:line="360" w:lineRule="auto"/>
        <w:rPr>
          <w:rFonts w:ascii="Calibri" w:hAnsi="Calibri" w:cs="Calibri"/>
        </w:rPr>
      </w:pPr>
      <w:r w:rsidRPr="00FE7032">
        <w:rPr>
          <w:rFonts w:eastAsia="Cambria" w:cs="Calibri"/>
          <w:b/>
        </w:rPr>
        <w:t>nawierzchni przy Szkoła Podstawowa nr 1 w Słupsku i zastąpienie jej nawierzchnia przepuszczalną</w:t>
      </w:r>
      <w:r w:rsidR="008935E7" w:rsidRPr="00FE7032">
        <w:rPr>
          <w:rFonts w:ascii="Calibri" w:hAnsi="Calibri" w:cs="Calibri"/>
          <w:b/>
        </w:rPr>
        <w:t>,</w:t>
      </w:r>
      <w:r w:rsidR="008935E7" w:rsidRPr="00653463">
        <w:rPr>
          <w:rFonts w:ascii="Calibri" w:hAnsi="Calibri" w:cs="Calibri"/>
          <w:bCs/>
        </w:rPr>
        <w:t xml:space="preserve"> </w:t>
      </w:r>
      <w:bookmarkEnd w:id="8"/>
      <w:bookmarkEnd w:id="9"/>
      <w:bookmarkEnd w:id="10"/>
      <w:r w:rsidR="000B1E89" w:rsidRPr="0034256E">
        <w:rPr>
          <w:rFonts w:ascii="Calibri" w:hAnsi="Calibri" w:cs="Calibri"/>
        </w:rPr>
        <w:t>oświadczam</w:t>
      </w:r>
      <w:r w:rsidR="000B1E89">
        <w:rPr>
          <w:rFonts w:ascii="Calibri" w:hAnsi="Calibri" w:cs="Calibri"/>
        </w:rPr>
        <w:t>(-y)</w:t>
      </w:r>
      <w:r w:rsidR="000B1E89" w:rsidRPr="0034256E">
        <w:rPr>
          <w:rFonts w:ascii="Calibri" w:hAnsi="Calibri" w:cs="Calibri"/>
        </w:rPr>
        <w:t>, że spełniam</w:t>
      </w:r>
      <w:r w:rsidR="000B1E89">
        <w:rPr>
          <w:rFonts w:ascii="Calibri" w:hAnsi="Calibri" w:cs="Calibri"/>
        </w:rPr>
        <w:t>(-)</w:t>
      </w:r>
      <w:r w:rsidR="000B1E89" w:rsidRPr="0034256E">
        <w:rPr>
          <w:rFonts w:ascii="Calibri" w:hAnsi="Calibri" w:cs="Calibri"/>
        </w:rPr>
        <w:t xml:space="preserve"> warunki udziału w postępowaniu określone przez Zamawiającego w specyfikacji warunków zamówienia</w:t>
      </w:r>
      <w:r w:rsidR="00791413">
        <w:rPr>
          <w:rFonts w:ascii="Calibri" w:hAnsi="Calibri" w:cs="Calibri"/>
        </w:rPr>
        <w:t xml:space="preserve"> w rozdziale </w:t>
      </w:r>
      <w:r w:rsidR="00791413" w:rsidRPr="00A322AD">
        <w:rPr>
          <w:rFonts w:ascii="Calibri" w:eastAsia="Times New Roman" w:hAnsi="Calibri" w:cs="Calibri"/>
          <w:lang w:eastAsia="pl-PL"/>
        </w:rPr>
        <w:t xml:space="preserve">VII pkt </w:t>
      </w:r>
      <w:r w:rsidR="00791413">
        <w:rPr>
          <w:rFonts w:ascii="Calibri" w:eastAsia="Times New Roman" w:hAnsi="Calibri" w:cs="Calibri"/>
          <w:lang w:eastAsia="pl-PL"/>
        </w:rPr>
        <w:t xml:space="preserve">2 </w:t>
      </w:r>
      <w:r w:rsidR="00791413" w:rsidRPr="00A322AD">
        <w:rPr>
          <w:rFonts w:ascii="Calibri" w:eastAsia="Times New Roman" w:hAnsi="Calibri" w:cs="Calibri"/>
          <w:lang w:eastAsia="pl-PL"/>
        </w:rPr>
        <w:t>ppkt</w:t>
      </w:r>
      <w:r w:rsidR="00791413">
        <w:rPr>
          <w:rFonts w:ascii="Calibri" w:eastAsia="Times New Roman" w:hAnsi="Calibri" w:cs="Calibri"/>
          <w:lang w:eastAsia="pl-PL"/>
        </w:rPr>
        <w:t xml:space="preserve"> 4</w:t>
      </w:r>
      <w:r w:rsidR="00791413" w:rsidRPr="00A322AD">
        <w:rPr>
          <w:rFonts w:ascii="Calibri" w:eastAsia="Times New Roman" w:hAnsi="Calibri" w:cs="Calibri"/>
          <w:lang w:eastAsia="pl-PL"/>
        </w:rPr>
        <w:t xml:space="preserve"> lit. _____</w:t>
      </w:r>
      <w:r w:rsidR="00791413">
        <w:rPr>
          <w:rFonts w:ascii="Calibri" w:eastAsia="Times New Roman" w:hAnsi="Calibri" w:cs="Calibri"/>
          <w:lang w:eastAsia="pl-PL"/>
        </w:rPr>
        <w:t>_</w:t>
      </w:r>
      <w:r w:rsidR="00791413" w:rsidRPr="00A322AD">
        <w:rPr>
          <w:rFonts w:ascii="Calibri" w:eastAsia="Times New Roman" w:hAnsi="Calibri" w:cs="Calibri"/>
          <w:lang w:eastAsia="pl-PL"/>
        </w:rPr>
        <w:t xml:space="preserve"> </w:t>
      </w:r>
      <w:r w:rsidR="00791413" w:rsidRPr="007147E8">
        <w:rPr>
          <w:rFonts w:ascii="Calibri" w:hAnsi="Calibri" w:cs="Calibri"/>
          <w:sz w:val="18"/>
          <w:szCs w:val="18"/>
        </w:rPr>
        <w:t>(</w:t>
      </w:r>
      <w:r w:rsidR="00791413" w:rsidRPr="000F1E7E">
        <w:rPr>
          <w:rFonts w:ascii="Calibri" w:hAnsi="Calibri" w:cs="Calibri"/>
          <w:sz w:val="18"/>
          <w:szCs w:val="18"/>
        </w:rPr>
        <w:t>należy wskazać konkretną literę</w:t>
      </w:r>
      <w:r w:rsidR="00791413">
        <w:rPr>
          <w:rFonts w:ascii="Calibri" w:hAnsi="Calibri" w:cs="Calibri"/>
          <w:sz w:val="18"/>
          <w:szCs w:val="18"/>
        </w:rPr>
        <w:t>/y</w:t>
      </w:r>
      <w:r w:rsidR="00791413" w:rsidRPr="000F1E7E">
        <w:rPr>
          <w:rFonts w:ascii="Calibri" w:hAnsi="Calibri" w:cs="Calibri"/>
          <w:sz w:val="18"/>
          <w:szCs w:val="18"/>
        </w:rPr>
        <w:t xml:space="preserve"> SWZ</w:t>
      </w:r>
      <w:r w:rsidR="00791413">
        <w:rPr>
          <w:rFonts w:ascii="Calibri" w:hAnsi="Calibri" w:cs="Calibri"/>
          <w:sz w:val="18"/>
          <w:szCs w:val="18"/>
        </w:rPr>
        <w:t>)</w:t>
      </w:r>
    </w:p>
    <w:p w14:paraId="5728BFEC" w14:textId="3B79E8D2" w:rsidR="003E539A" w:rsidRDefault="003E539A" w:rsidP="00791413">
      <w:pPr>
        <w:tabs>
          <w:tab w:val="left" w:pos="1590"/>
        </w:tabs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163995" w14:textId="3CC5F82A" w:rsidR="004E6145" w:rsidRPr="00A03F13" w:rsidRDefault="007610CF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1" w:name="_Hlk65577135"/>
      <w:r w:rsidRPr="00653463">
        <w:rPr>
          <w:rFonts w:ascii="Calibri" w:eastAsia="Times New Roman" w:hAnsi="Calibri" w:cs="Calibri"/>
          <w:b/>
          <w:bCs/>
          <w:highlight w:val="lightGray"/>
          <w:lang w:eastAsia="pl-PL"/>
        </w:rPr>
        <w:t>OŚWIADCZENIE DOTYCZĄCE PODANYCH INFORMACJI:</w:t>
      </w:r>
    </w:p>
    <w:p w14:paraId="6A101006" w14:textId="163BF442" w:rsidR="00A50789" w:rsidRPr="00653463" w:rsidRDefault="007610CF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1"/>
      <w:r w:rsidRPr="00653463">
        <w:rPr>
          <w:rFonts w:ascii="Calibri" w:eastAsia="Times New Roman" w:hAnsi="Calibri" w:cs="Calibri"/>
          <w:lang w:eastAsia="pl-PL"/>
        </w:rPr>
        <w:t>.</w:t>
      </w:r>
    </w:p>
    <w:p w14:paraId="22530487" w14:textId="77777777" w:rsidR="00B4485E" w:rsidRPr="00653463" w:rsidRDefault="00B4485E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3572BBF0" w14:textId="77777777" w:rsidR="000160F1" w:rsidRDefault="00546121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26FCD4F9" w14:textId="37C5AC60" w:rsidR="00D8428B" w:rsidRPr="00653463" w:rsidRDefault="00546121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653463" w:rsidSect="00D63D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080" w:bottom="709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3E669" w14:textId="77777777" w:rsidR="00454B64" w:rsidRDefault="00454B64" w:rsidP="00597E0F">
      <w:pPr>
        <w:spacing w:after="0" w:line="240" w:lineRule="auto"/>
      </w:pPr>
      <w:r>
        <w:separator/>
      </w:r>
    </w:p>
  </w:endnote>
  <w:endnote w:type="continuationSeparator" w:id="0">
    <w:p w14:paraId="30F9832B" w14:textId="77777777" w:rsidR="00454B64" w:rsidRDefault="00454B64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7D7CD7DF" w14:textId="77777777" w:rsidR="00791413" w:rsidRDefault="00791413" w:rsidP="00791413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p w14:paraId="247358FB" w14:textId="4562E1CA" w:rsidR="00A03F13" w:rsidRDefault="00A03F13" w:rsidP="00A03F13">
            <w:pPr>
              <w:pStyle w:val="Stopka"/>
              <w:jc w:val="center"/>
            </w:pPr>
          </w:p>
          <w:p w14:paraId="024234BA" w14:textId="78295AA4" w:rsidR="00EA19EE" w:rsidRPr="00D47DF8" w:rsidRDefault="00A03F13" w:rsidP="00A03F13">
            <w:pPr>
              <w:pStyle w:val="Stopka"/>
              <w:tabs>
                <w:tab w:val="left" w:pos="3885"/>
                <w:tab w:val="right" w:pos="9746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="00EA19EE" w:rsidRPr="00377324">
              <w:rPr>
                <w:sz w:val="18"/>
                <w:szCs w:val="18"/>
              </w:rPr>
              <w:t xml:space="preserve">Strona </w: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="00EA19EE" w:rsidRPr="00377324">
              <w:rPr>
                <w:b/>
                <w:bCs/>
                <w:sz w:val="18"/>
                <w:szCs w:val="18"/>
              </w:rPr>
              <w:instrText>PAGE</w:instrTex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EA19EE">
              <w:rPr>
                <w:b/>
                <w:bCs/>
                <w:noProof/>
                <w:sz w:val="18"/>
                <w:szCs w:val="18"/>
              </w:rPr>
              <w:t>1</w: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end"/>
            </w:r>
            <w:r w:rsidR="00EA19EE" w:rsidRPr="00377324">
              <w:rPr>
                <w:sz w:val="18"/>
                <w:szCs w:val="18"/>
              </w:rPr>
              <w:t xml:space="preserve"> z </w: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="00EA19EE"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EA19EE">
              <w:rPr>
                <w:b/>
                <w:bCs/>
                <w:noProof/>
                <w:sz w:val="18"/>
                <w:szCs w:val="18"/>
              </w:rPr>
              <w:t>139</w:t>
            </w:r>
            <w:r w:rsidR="00EA19EE"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66442D" w14:textId="77777777" w:rsidR="00791413" w:rsidRDefault="00791413" w:rsidP="00791413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1E525A33" w14:textId="77777777" w:rsidR="00791413" w:rsidRDefault="00791413" w:rsidP="00791413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bookmarkStart w:id="14" w:name="_Hlk215577573"/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14"/>
          <w:p w14:paraId="20A4C5F2" w14:textId="585B2713" w:rsidR="000F374D" w:rsidRPr="000F374D" w:rsidRDefault="000F374D" w:rsidP="00791413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F451C" w14:textId="77777777" w:rsidR="00454B64" w:rsidRDefault="00454B64" w:rsidP="00597E0F">
      <w:pPr>
        <w:spacing w:after="0" w:line="240" w:lineRule="auto"/>
      </w:pPr>
      <w:r>
        <w:separator/>
      </w:r>
    </w:p>
  </w:footnote>
  <w:footnote w:type="continuationSeparator" w:id="0">
    <w:p w14:paraId="12916537" w14:textId="77777777" w:rsidR="00454B64" w:rsidRDefault="00454B64" w:rsidP="00597E0F">
      <w:pPr>
        <w:spacing w:after="0" w:line="240" w:lineRule="auto"/>
      </w:pPr>
      <w:r>
        <w:continuationSeparator/>
      </w:r>
    </w:p>
  </w:footnote>
  <w:footnote w:id="1">
    <w:p w14:paraId="32C2419D" w14:textId="04E63893" w:rsidR="00D63D83" w:rsidRDefault="0059528D" w:rsidP="00F33D6E">
      <w:pPr>
        <w:pStyle w:val="Tekstprzypisudolnego"/>
        <w:jc w:val="both"/>
        <w:rPr>
          <w:rFonts w:cstheme="minorHAnsi"/>
          <w:sz w:val="18"/>
          <w:szCs w:val="18"/>
        </w:rPr>
      </w:pPr>
      <w:r w:rsidRPr="00F910D4">
        <w:rPr>
          <w:rStyle w:val="Odwoanieprzypisudolnego"/>
          <w:rFonts w:cstheme="minorHAnsi"/>
          <w:b/>
          <w:bCs/>
          <w:sz w:val="18"/>
          <w:szCs w:val="18"/>
        </w:rPr>
        <w:footnoteRef/>
      </w:r>
      <w:r w:rsidRPr="00F910D4">
        <w:rPr>
          <w:rFonts w:cstheme="minorHAnsi"/>
          <w:b/>
          <w:bCs/>
          <w:sz w:val="18"/>
          <w:szCs w:val="18"/>
        </w:rPr>
        <w:t xml:space="preserve"> </w:t>
      </w:r>
      <w:bookmarkStart w:id="4" w:name="_Hlk65585806"/>
      <w:r w:rsidRPr="00F910D4">
        <w:rPr>
          <w:rFonts w:cstheme="minorHAnsi"/>
          <w:sz w:val="18"/>
          <w:szCs w:val="18"/>
        </w:rPr>
        <w:t>Oświadczenie składane przez Wykonawcę</w:t>
      </w:r>
      <w:r w:rsidR="008C1589" w:rsidRPr="00F910D4">
        <w:rPr>
          <w:rFonts w:cstheme="minorHAnsi"/>
          <w:sz w:val="18"/>
          <w:szCs w:val="18"/>
        </w:rPr>
        <w:t xml:space="preserve"> </w:t>
      </w:r>
      <w:r w:rsidRPr="00F910D4">
        <w:rPr>
          <w:rFonts w:cstheme="minorHAnsi"/>
          <w:sz w:val="18"/>
          <w:szCs w:val="18"/>
        </w:rPr>
        <w:t>/</w:t>
      </w:r>
      <w:r w:rsidR="008C1589" w:rsidRPr="00F910D4">
        <w:rPr>
          <w:rFonts w:cstheme="minorHAnsi"/>
          <w:sz w:val="18"/>
          <w:szCs w:val="18"/>
        </w:rPr>
        <w:t xml:space="preserve"> </w:t>
      </w:r>
      <w:r w:rsidRPr="00F910D4">
        <w:rPr>
          <w:rFonts w:cstheme="minorHAnsi"/>
          <w:sz w:val="18"/>
          <w:szCs w:val="18"/>
        </w:rPr>
        <w:t xml:space="preserve">Wykonawców wspólnie ubiegających się o udzielenie </w:t>
      </w:r>
      <w:proofErr w:type="spellStart"/>
      <w:r w:rsidRPr="00F910D4">
        <w:rPr>
          <w:rFonts w:cstheme="minorHAnsi"/>
          <w:sz w:val="18"/>
          <w:szCs w:val="18"/>
        </w:rPr>
        <w:t>zamówenia</w:t>
      </w:r>
      <w:proofErr w:type="spellEnd"/>
      <w:r w:rsidR="008C1589" w:rsidRPr="00F910D4">
        <w:rPr>
          <w:rFonts w:cstheme="minorHAnsi"/>
          <w:sz w:val="18"/>
          <w:szCs w:val="18"/>
        </w:rPr>
        <w:t xml:space="preserve"> </w:t>
      </w:r>
      <w:r w:rsidRPr="00F910D4">
        <w:rPr>
          <w:rFonts w:cstheme="minorHAnsi"/>
          <w:sz w:val="18"/>
          <w:szCs w:val="18"/>
        </w:rPr>
        <w:t>/</w:t>
      </w:r>
      <w:r w:rsidR="008C1589" w:rsidRPr="00F910D4">
        <w:rPr>
          <w:rFonts w:cstheme="minorHAnsi"/>
          <w:sz w:val="18"/>
          <w:szCs w:val="18"/>
        </w:rPr>
        <w:t xml:space="preserve"> </w:t>
      </w:r>
      <w:r w:rsidRPr="00F910D4">
        <w:rPr>
          <w:rFonts w:cstheme="minorHAnsi"/>
          <w:sz w:val="18"/>
          <w:szCs w:val="18"/>
        </w:rPr>
        <w:t>podmiot udostępniający zasoby</w:t>
      </w:r>
      <w:bookmarkEnd w:id="4"/>
    </w:p>
    <w:p w14:paraId="105234F3" w14:textId="77777777" w:rsidR="00A03F13" w:rsidRPr="00F910D4" w:rsidRDefault="00A03F13" w:rsidP="00F33D6E">
      <w:pPr>
        <w:pStyle w:val="Tekstprzypisudolnego"/>
        <w:jc w:val="both"/>
        <w:rPr>
          <w:rFonts w:cs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52B7" w14:textId="4B29046C" w:rsidR="004E6145" w:rsidRDefault="00791413" w:rsidP="008569D4">
    <w:pPr>
      <w:pStyle w:val="Nagwek"/>
      <w:rPr>
        <w:rFonts w:ascii="Calibri" w:hAnsi="Calibri" w:cs="Calibri"/>
        <w:bCs/>
      </w:rPr>
    </w:pPr>
    <w:r>
      <w:rPr>
        <w:rFonts w:ascii="Calibri" w:hAnsi="Calibri" w:cs="Calibri"/>
        <w:bCs/>
        <w:noProof/>
      </w:rPr>
      <w:drawing>
        <wp:anchor distT="0" distB="0" distL="0" distR="0" simplePos="0" relativeHeight="251660288" behindDoc="0" locked="0" layoutInCell="0" allowOverlap="1" wp14:anchorId="6F3FE572" wp14:editId="09799022">
          <wp:simplePos x="0" y="0"/>
          <wp:positionH relativeFrom="margin">
            <wp:align>right</wp:align>
          </wp:positionH>
          <wp:positionV relativeFrom="paragraph">
            <wp:posOffset>65659</wp:posOffset>
          </wp:positionV>
          <wp:extent cx="6120130" cy="783590"/>
          <wp:effectExtent l="0" t="0" r="0" b="0"/>
          <wp:wrapSquare wrapText="largest"/>
          <wp:docPr id="3692525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44268B" w14:textId="2D6BF3AC" w:rsidR="004E6145" w:rsidRDefault="004E6145" w:rsidP="008569D4">
    <w:pPr>
      <w:pStyle w:val="Nagwek"/>
      <w:rPr>
        <w:rFonts w:ascii="Calibri" w:hAnsi="Calibri" w:cs="Calibri"/>
        <w:bCs/>
      </w:rPr>
    </w:pPr>
  </w:p>
  <w:p w14:paraId="166B5AF8" w14:textId="589DC476" w:rsidR="008569D4" w:rsidRPr="00E30A44" w:rsidRDefault="008569D4" w:rsidP="008569D4">
    <w:pPr>
      <w:pStyle w:val="Nagwek"/>
      <w:rPr>
        <w:rFonts w:ascii="Calibri" w:hAnsi="Calibri" w:cs="Calibri"/>
        <w:bCs/>
      </w:rPr>
    </w:pPr>
    <w:r w:rsidRPr="00956FDD">
      <w:rPr>
        <w:rFonts w:ascii="Calibri" w:hAnsi="Calibri" w:cs="Calibri"/>
        <w:bCs/>
      </w:rPr>
      <w:t>ZP.261</w:t>
    </w:r>
    <w:r w:rsidR="00D611B3">
      <w:rPr>
        <w:rFonts w:ascii="Calibri" w:hAnsi="Calibri" w:cs="Calibri"/>
        <w:bCs/>
      </w:rPr>
      <w:t>.</w:t>
    </w:r>
    <w:r w:rsidR="00A76B3A">
      <w:rPr>
        <w:rFonts w:ascii="Calibri" w:hAnsi="Calibri" w:cs="Calibri"/>
        <w:bCs/>
      </w:rPr>
      <w:t>18</w:t>
    </w:r>
    <w:r w:rsidR="00D611B3">
      <w:rPr>
        <w:rFonts w:ascii="Calibri" w:hAnsi="Calibri" w:cs="Calibri"/>
        <w:bCs/>
      </w:rPr>
      <w:t>.</w:t>
    </w:r>
    <w:r w:rsidRPr="00956FDD">
      <w:rPr>
        <w:rFonts w:ascii="Calibri" w:hAnsi="Calibri" w:cs="Calibri"/>
        <w:bCs/>
      </w:rPr>
      <w:t>202</w:t>
    </w:r>
    <w:r w:rsidR="000B1E89">
      <w:rPr>
        <w:rFonts w:ascii="Calibri" w:hAnsi="Calibri" w:cs="Calibri"/>
        <w:bCs/>
      </w:rPr>
      <w:t>6</w:t>
    </w:r>
    <w:r w:rsidRPr="00956FDD">
      <w:rPr>
        <w:rFonts w:ascii="Calibri" w:hAnsi="Calibri" w:cs="Calibri"/>
        <w:bCs/>
      </w:rPr>
      <w:t>.ZP</w:t>
    </w:r>
    <w:r w:rsidR="000B1E89">
      <w:rPr>
        <w:rFonts w:ascii="Calibri" w:hAnsi="Calibri" w:cs="Calibri"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07D7" w14:textId="29D0E9E7" w:rsidR="004E6145" w:rsidRDefault="00791413" w:rsidP="00A05348">
    <w:pPr>
      <w:pStyle w:val="Nagwek"/>
      <w:rPr>
        <w:rFonts w:ascii="Calibri" w:hAnsi="Calibri" w:cs="Calibri"/>
        <w:bCs/>
      </w:rPr>
    </w:pPr>
    <w:bookmarkStart w:id="12" w:name="_Hlk63341377"/>
    <w:bookmarkStart w:id="13" w:name="_Hlk63341378"/>
    <w:r>
      <w:rPr>
        <w:rFonts w:ascii="Calibri" w:hAnsi="Calibri" w:cs="Calibri"/>
        <w:bCs/>
        <w:noProof/>
      </w:rPr>
      <w:drawing>
        <wp:anchor distT="0" distB="0" distL="0" distR="0" simplePos="0" relativeHeight="251659264" behindDoc="0" locked="0" layoutInCell="0" allowOverlap="1" wp14:anchorId="6F3FE572" wp14:editId="53210BBA">
          <wp:simplePos x="0" y="0"/>
          <wp:positionH relativeFrom="margin">
            <wp:align>right</wp:align>
          </wp:positionH>
          <wp:positionV relativeFrom="paragraph">
            <wp:posOffset>43714</wp:posOffset>
          </wp:positionV>
          <wp:extent cx="6120130" cy="783590"/>
          <wp:effectExtent l="0" t="0" r="0" b="0"/>
          <wp:wrapSquare wrapText="largest"/>
          <wp:docPr id="643866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84C075" w14:textId="77777777" w:rsidR="004E6145" w:rsidRDefault="004E6145" w:rsidP="00A05348">
    <w:pPr>
      <w:pStyle w:val="Nagwek"/>
      <w:rPr>
        <w:rFonts w:ascii="Calibri" w:hAnsi="Calibri" w:cs="Calibri"/>
        <w:bCs/>
      </w:rPr>
    </w:pPr>
  </w:p>
  <w:p w14:paraId="55A19B8C" w14:textId="3A6457FF" w:rsidR="00EA19EE" w:rsidRPr="00653463" w:rsidRDefault="008569D4" w:rsidP="00A05348">
    <w:pPr>
      <w:pStyle w:val="Nagwek"/>
      <w:rPr>
        <w:rFonts w:ascii="Calibri" w:hAnsi="Calibri" w:cs="Calibri"/>
        <w:bCs/>
      </w:rPr>
    </w:pPr>
    <w:r w:rsidRPr="00956FDD">
      <w:rPr>
        <w:rFonts w:ascii="Calibri" w:hAnsi="Calibri" w:cs="Calibri"/>
        <w:bCs/>
      </w:rPr>
      <w:t>ZP.26</w:t>
    </w:r>
    <w:r w:rsidR="00120085">
      <w:rPr>
        <w:rFonts w:ascii="Calibri" w:hAnsi="Calibri" w:cs="Calibri"/>
        <w:bCs/>
      </w:rPr>
      <w:t>1</w:t>
    </w:r>
    <w:r w:rsidR="00A76B3A">
      <w:rPr>
        <w:rFonts w:ascii="Calibri" w:hAnsi="Calibri" w:cs="Calibri"/>
        <w:bCs/>
      </w:rPr>
      <w:t>.18.</w:t>
    </w:r>
    <w:r w:rsidRPr="00956FDD">
      <w:rPr>
        <w:rFonts w:ascii="Calibri" w:hAnsi="Calibri" w:cs="Calibri"/>
        <w:bCs/>
      </w:rPr>
      <w:t>202</w:t>
    </w:r>
    <w:r w:rsidR="000B1E89">
      <w:rPr>
        <w:rFonts w:ascii="Calibri" w:hAnsi="Calibri" w:cs="Calibri"/>
        <w:bCs/>
      </w:rPr>
      <w:t>6</w:t>
    </w:r>
    <w:r w:rsidRPr="00956FDD">
      <w:rPr>
        <w:rFonts w:ascii="Calibri" w:hAnsi="Calibri" w:cs="Calibri"/>
        <w:bCs/>
      </w:rPr>
      <w:t>.ZP</w:t>
    </w:r>
    <w:bookmarkEnd w:id="12"/>
    <w:bookmarkEnd w:id="13"/>
    <w:r w:rsidR="000B1E89">
      <w:rPr>
        <w:rFonts w:ascii="Calibri" w:hAnsi="Calibri" w:cs="Calibri"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6A53D0"/>
    <w:multiLevelType w:val="hybridMultilevel"/>
    <w:tmpl w:val="0D76A8AC"/>
    <w:lvl w:ilvl="0" w:tplc="45F053B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5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1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7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8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1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4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5F685540"/>
    <w:multiLevelType w:val="hybridMultilevel"/>
    <w:tmpl w:val="65EC967E"/>
    <w:lvl w:ilvl="0" w:tplc="2FC631FE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1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3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5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8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932241">
    <w:abstractNumId w:val="74"/>
  </w:num>
  <w:num w:numId="2" w16cid:durableId="973289716">
    <w:abstractNumId w:val="39"/>
  </w:num>
  <w:num w:numId="3" w16cid:durableId="185758574">
    <w:abstractNumId w:val="67"/>
  </w:num>
  <w:num w:numId="4" w16cid:durableId="237206005">
    <w:abstractNumId w:val="51"/>
  </w:num>
  <w:num w:numId="5" w16cid:durableId="1858425480">
    <w:abstractNumId w:val="48"/>
  </w:num>
  <w:num w:numId="6" w16cid:durableId="270937524">
    <w:abstractNumId w:val="83"/>
  </w:num>
  <w:num w:numId="7" w16cid:durableId="909387495">
    <w:abstractNumId w:val="19"/>
  </w:num>
  <w:num w:numId="8" w16cid:durableId="1518928451">
    <w:abstractNumId w:val="54"/>
  </w:num>
  <w:num w:numId="9" w16cid:durableId="976572487">
    <w:abstractNumId w:val="0"/>
  </w:num>
  <w:num w:numId="10" w16cid:durableId="1913927266">
    <w:abstractNumId w:val="1"/>
  </w:num>
  <w:num w:numId="11" w16cid:durableId="2081783428">
    <w:abstractNumId w:val="2"/>
  </w:num>
  <w:num w:numId="12" w16cid:durableId="1139032303">
    <w:abstractNumId w:val="3"/>
  </w:num>
  <w:num w:numId="13" w16cid:durableId="1649937929">
    <w:abstractNumId w:val="4"/>
  </w:num>
  <w:num w:numId="14" w16cid:durableId="1053770682">
    <w:abstractNumId w:val="7"/>
  </w:num>
  <w:num w:numId="15" w16cid:durableId="95954189">
    <w:abstractNumId w:val="9"/>
  </w:num>
  <w:num w:numId="16" w16cid:durableId="1531844338">
    <w:abstractNumId w:val="10"/>
  </w:num>
  <w:num w:numId="17" w16cid:durableId="342360099">
    <w:abstractNumId w:val="11"/>
  </w:num>
  <w:num w:numId="18" w16cid:durableId="542713430">
    <w:abstractNumId w:val="12"/>
  </w:num>
  <w:num w:numId="19" w16cid:durableId="911812318">
    <w:abstractNumId w:val="16"/>
  </w:num>
  <w:num w:numId="20" w16cid:durableId="695817304">
    <w:abstractNumId w:val="17"/>
  </w:num>
  <w:num w:numId="21" w16cid:durableId="1912617250">
    <w:abstractNumId w:val="18"/>
  </w:num>
  <w:num w:numId="22" w16cid:durableId="1945067698">
    <w:abstractNumId w:val="20"/>
  </w:num>
  <w:num w:numId="23" w16cid:durableId="1877817565">
    <w:abstractNumId w:val="21"/>
  </w:num>
  <w:num w:numId="24" w16cid:durableId="1824470868">
    <w:abstractNumId w:val="22"/>
  </w:num>
  <w:num w:numId="25" w16cid:durableId="1324890778">
    <w:abstractNumId w:val="23"/>
  </w:num>
  <w:num w:numId="26" w16cid:durableId="1012300055">
    <w:abstractNumId w:val="24"/>
  </w:num>
  <w:num w:numId="27" w16cid:durableId="27533111">
    <w:abstractNumId w:val="25"/>
  </w:num>
  <w:num w:numId="28" w16cid:durableId="2084646640">
    <w:abstractNumId w:val="53"/>
  </w:num>
  <w:num w:numId="29" w16cid:durableId="506752185">
    <w:abstractNumId w:val="79"/>
  </w:num>
  <w:num w:numId="30" w16cid:durableId="1263222002">
    <w:abstractNumId w:val="61"/>
  </w:num>
  <w:num w:numId="31" w16cid:durableId="1587570704">
    <w:abstractNumId w:val="64"/>
  </w:num>
  <w:num w:numId="32" w16cid:durableId="851989098">
    <w:abstractNumId w:val="35"/>
  </w:num>
  <w:num w:numId="33" w16cid:durableId="1543054445">
    <w:abstractNumId w:val="49"/>
  </w:num>
  <w:num w:numId="34" w16cid:durableId="597715624">
    <w:abstractNumId w:val="75"/>
  </w:num>
  <w:num w:numId="35" w16cid:durableId="1493258813">
    <w:abstractNumId w:val="47"/>
  </w:num>
  <w:num w:numId="36" w16cid:durableId="630597798">
    <w:abstractNumId w:val="87"/>
  </w:num>
  <w:num w:numId="37" w16cid:durableId="1920408605">
    <w:abstractNumId w:val="58"/>
  </w:num>
  <w:num w:numId="38" w16cid:durableId="1696737082">
    <w:abstractNumId w:val="40"/>
  </w:num>
  <w:num w:numId="39" w16cid:durableId="1883247255">
    <w:abstractNumId w:val="82"/>
  </w:num>
  <w:num w:numId="40" w16cid:durableId="1881935541">
    <w:abstractNumId w:val="72"/>
  </w:num>
  <w:num w:numId="41" w16cid:durableId="29646635">
    <w:abstractNumId w:val="36"/>
  </w:num>
  <w:num w:numId="42" w16cid:durableId="436873021">
    <w:abstractNumId w:val="89"/>
  </w:num>
  <w:num w:numId="43" w16cid:durableId="1523129641">
    <w:abstractNumId w:val="84"/>
  </w:num>
  <w:num w:numId="44" w16cid:durableId="573903252">
    <w:abstractNumId w:val="44"/>
  </w:num>
  <w:num w:numId="45" w16cid:durableId="729814342">
    <w:abstractNumId w:val="37"/>
  </w:num>
  <w:num w:numId="46" w16cid:durableId="2025672703">
    <w:abstractNumId w:val="78"/>
  </w:num>
  <w:num w:numId="47" w16cid:durableId="1316454354">
    <w:abstractNumId w:val="70"/>
  </w:num>
  <w:num w:numId="48" w16cid:durableId="1308784219">
    <w:abstractNumId w:val="57"/>
  </w:num>
  <w:num w:numId="49" w16cid:durableId="747842906">
    <w:abstractNumId w:val="86"/>
  </w:num>
  <w:num w:numId="50" w16cid:durableId="608440523">
    <w:abstractNumId w:val="60"/>
  </w:num>
  <w:num w:numId="51" w16cid:durableId="2000571742">
    <w:abstractNumId w:val="38"/>
  </w:num>
  <w:num w:numId="52" w16cid:durableId="414984388">
    <w:abstractNumId w:val="52"/>
  </w:num>
  <w:num w:numId="53" w16cid:durableId="1632712062">
    <w:abstractNumId w:val="91"/>
  </w:num>
  <w:num w:numId="54" w16cid:durableId="1480223883">
    <w:abstractNumId w:val="71"/>
  </w:num>
  <w:num w:numId="55" w16cid:durableId="1108358058">
    <w:abstractNumId w:val="66"/>
  </w:num>
  <w:num w:numId="56" w16cid:durableId="528030520">
    <w:abstractNumId w:val="69"/>
  </w:num>
  <w:num w:numId="57" w16cid:durableId="742800709">
    <w:abstractNumId w:val="81"/>
  </w:num>
  <w:num w:numId="58" w16cid:durableId="1965959880">
    <w:abstractNumId w:val="41"/>
  </w:num>
  <w:num w:numId="59" w16cid:durableId="1977560935">
    <w:abstractNumId w:val="80"/>
  </w:num>
  <w:num w:numId="60" w16cid:durableId="1491942312">
    <w:abstractNumId w:val="90"/>
  </w:num>
  <w:num w:numId="61" w16cid:durableId="1083645353">
    <w:abstractNumId w:val="88"/>
  </w:num>
  <w:num w:numId="62" w16cid:durableId="683093157">
    <w:abstractNumId w:val="62"/>
  </w:num>
  <w:num w:numId="63" w16cid:durableId="438716537">
    <w:abstractNumId w:val="68"/>
  </w:num>
  <w:num w:numId="64" w16cid:durableId="1446340892">
    <w:abstractNumId w:val="43"/>
  </w:num>
  <w:num w:numId="65" w16cid:durableId="1645544858">
    <w:abstractNumId w:val="42"/>
  </w:num>
  <w:num w:numId="66" w16cid:durableId="119275551">
    <w:abstractNumId w:val="55"/>
  </w:num>
  <w:num w:numId="67" w16cid:durableId="763654119">
    <w:abstractNumId w:val="56"/>
  </w:num>
  <w:num w:numId="68" w16cid:durableId="241179105">
    <w:abstractNumId w:val="77"/>
  </w:num>
  <w:num w:numId="69" w16cid:durableId="2096973659">
    <w:abstractNumId w:val="65"/>
  </w:num>
  <w:num w:numId="70" w16cid:durableId="1747460214">
    <w:abstractNumId w:val="50"/>
  </w:num>
  <w:num w:numId="71" w16cid:durableId="318653999">
    <w:abstractNumId w:val="59"/>
  </w:num>
  <w:num w:numId="72" w16cid:durableId="1192453892">
    <w:abstractNumId w:val="45"/>
  </w:num>
  <w:num w:numId="73" w16cid:durableId="278024931">
    <w:abstractNumId w:val="76"/>
  </w:num>
  <w:num w:numId="74" w16cid:durableId="699741237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0BE"/>
    <w:rsid w:val="00015414"/>
    <w:rsid w:val="0001543A"/>
    <w:rsid w:val="000160F1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00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47E83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1E89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0085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2E03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02D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77B00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5AA6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226"/>
    <w:rsid w:val="001E75DC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3E8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6B5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0CD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14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0F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1C87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151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1AD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39A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2F1C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64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9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4A25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1779"/>
    <w:rsid w:val="004E2417"/>
    <w:rsid w:val="004E2874"/>
    <w:rsid w:val="004E2C2E"/>
    <w:rsid w:val="004E4049"/>
    <w:rsid w:val="004E41F1"/>
    <w:rsid w:val="004E4717"/>
    <w:rsid w:val="004E5025"/>
    <w:rsid w:val="004E539B"/>
    <w:rsid w:val="004E5D09"/>
    <w:rsid w:val="004E614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447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3C67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5C5D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1707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463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1639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9B4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17FA4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277B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1DED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5EA8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13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5C3D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96A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984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4B0E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6FDD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58C7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2BC8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3F13"/>
    <w:rsid w:val="00A04BEF"/>
    <w:rsid w:val="00A05348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E7F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5B3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80F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B3A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171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423A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0F8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E62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85E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7EE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5E35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71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1AA"/>
    <w:rsid w:val="00C61259"/>
    <w:rsid w:val="00C61889"/>
    <w:rsid w:val="00C618D1"/>
    <w:rsid w:val="00C61F23"/>
    <w:rsid w:val="00C62ACF"/>
    <w:rsid w:val="00C62F14"/>
    <w:rsid w:val="00C62F88"/>
    <w:rsid w:val="00C62F91"/>
    <w:rsid w:val="00C6326A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5B0E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501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15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1B3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3D83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B71AC"/>
    <w:rsid w:val="00DB756C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A44"/>
    <w:rsid w:val="00E310B4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7D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1CDA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81C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3D6E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347"/>
    <w:rsid w:val="00F53FCE"/>
    <w:rsid w:val="00F540C1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631B"/>
    <w:rsid w:val="00F874D8"/>
    <w:rsid w:val="00F87BD5"/>
    <w:rsid w:val="00F87C6A"/>
    <w:rsid w:val="00F90F00"/>
    <w:rsid w:val="00F910D4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032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NormalnyWeb">
    <w:name w:val="Normal (Web)"/>
    <w:basedOn w:val="Normalny"/>
    <w:qFormat/>
    <w:rsid w:val="000B1E89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91413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791413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mowienia@zimslups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239</cp:revision>
  <cp:lastPrinted>2023-03-08T09:00:00Z</cp:lastPrinted>
  <dcterms:created xsi:type="dcterms:W3CDTF">2020-04-27T20:49:00Z</dcterms:created>
  <dcterms:modified xsi:type="dcterms:W3CDTF">2026-05-06T06:16:00Z</dcterms:modified>
</cp:coreProperties>
</file>